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EF97A" w14:textId="3A57095D" w:rsidR="00E01255" w:rsidRPr="00DA7CBF" w:rsidRDefault="00E01255" w:rsidP="00E01255">
      <w:pPr>
        <w:pStyle w:val="Heading1titel"/>
        <w:rPr>
          <w:color w:val="auto"/>
          <w:sz w:val="28"/>
          <w:szCs w:val="28"/>
        </w:rPr>
      </w:pPr>
      <w:bookmarkStart w:id="0" w:name="_Toc44676298"/>
      <w:r w:rsidRPr="00DA7CBF">
        <w:rPr>
          <w:color w:val="auto"/>
          <w:sz w:val="28"/>
          <w:szCs w:val="28"/>
        </w:rPr>
        <w:t xml:space="preserve">BIJLAGE </w:t>
      </w:r>
      <w:r w:rsidR="00DA7CBF" w:rsidRPr="00DA7CBF">
        <w:rPr>
          <w:color w:val="auto"/>
          <w:sz w:val="28"/>
          <w:szCs w:val="28"/>
        </w:rPr>
        <w:t>R</w:t>
      </w:r>
      <w:r w:rsidR="007D42AF" w:rsidRPr="00DA7CBF">
        <w:rPr>
          <w:color w:val="auto"/>
          <w:sz w:val="28"/>
          <w:szCs w:val="28"/>
        </w:rPr>
        <w:t xml:space="preserve">  </w:t>
      </w:r>
      <w:r w:rsidRPr="00DA7CBF">
        <w:rPr>
          <w:color w:val="auto"/>
          <w:sz w:val="28"/>
          <w:szCs w:val="28"/>
        </w:rPr>
        <w:t xml:space="preserve">Inschrijvingsbiljet  Perceel </w:t>
      </w:r>
      <w:bookmarkEnd w:id="0"/>
      <w:r w:rsidR="005E0345">
        <w:rPr>
          <w:color w:val="auto"/>
          <w:sz w:val="28"/>
          <w:szCs w:val="28"/>
        </w:rPr>
        <w:t>4</w:t>
      </w:r>
      <w:r w:rsidR="00DA7CBF" w:rsidRPr="00DA7CBF">
        <w:rPr>
          <w:color w:val="auto"/>
          <w:sz w:val="28"/>
          <w:szCs w:val="28"/>
        </w:rPr>
        <w:t xml:space="preserve"> </w:t>
      </w:r>
      <w:r w:rsidR="005E0345">
        <w:rPr>
          <w:color w:val="auto"/>
          <w:sz w:val="28"/>
          <w:szCs w:val="28"/>
        </w:rPr>
        <w:t>–</w:t>
      </w:r>
      <w:r w:rsidR="007D42AF" w:rsidRPr="00DA7CBF">
        <w:rPr>
          <w:color w:val="auto"/>
          <w:sz w:val="28"/>
          <w:szCs w:val="28"/>
        </w:rPr>
        <w:t xml:space="preserve"> </w:t>
      </w:r>
      <w:r w:rsidR="005E0345">
        <w:rPr>
          <w:color w:val="auto"/>
          <w:sz w:val="28"/>
          <w:szCs w:val="28"/>
        </w:rPr>
        <w:t>pompinstallaties en olieafscheiders</w:t>
      </w:r>
    </w:p>
    <w:p w14:paraId="24256D20" w14:textId="77777777" w:rsidR="00E01255" w:rsidRDefault="00E01255" w:rsidP="00E01255">
      <w:pPr>
        <w:rPr>
          <w:b/>
          <w:sz w:val="22"/>
          <w:szCs w:val="22"/>
        </w:rPr>
      </w:pPr>
    </w:p>
    <w:p w14:paraId="4AD83A1E" w14:textId="6987C7DC" w:rsidR="00E01255" w:rsidRPr="00A41510" w:rsidRDefault="00E01255" w:rsidP="00E01255">
      <w:pPr>
        <w:rPr>
          <w:sz w:val="18"/>
        </w:rPr>
      </w:pPr>
      <w:r w:rsidRPr="00D73D61">
        <w:rPr>
          <w:noProof/>
          <w:sz w:val="18"/>
        </w:rPr>
        <w:t xml:space="preserve">Europese aanbesteding </w:t>
      </w:r>
      <w:r w:rsidR="000D017B" w:rsidRPr="00D73D61">
        <w:rPr>
          <w:noProof/>
          <w:sz w:val="18"/>
        </w:rPr>
        <w:t xml:space="preserve">dagelijks onderhoud kunstwerken E&amp;W </w:t>
      </w:r>
      <w:r w:rsidRPr="00D73D61">
        <w:rPr>
          <w:noProof/>
          <w:sz w:val="18"/>
        </w:rPr>
        <w:t>WK-202</w:t>
      </w:r>
      <w:r w:rsidR="00D73D61" w:rsidRPr="00D73D61">
        <w:rPr>
          <w:noProof/>
          <w:sz w:val="18"/>
        </w:rPr>
        <w:t>4</w:t>
      </w:r>
      <w:r w:rsidRPr="00D73D61">
        <w:rPr>
          <w:noProof/>
          <w:sz w:val="18"/>
        </w:rPr>
        <w:t>-0</w:t>
      </w:r>
      <w:r w:rsidR="00D73D61" w:rsidRPr="00D73D61">
        <w:rPr>
          <w:noProof/>
          <w:sz w:val="18"/>
        </w:rPr>
        <w:t>1</w:t>
      </w:r>
      <w:r w:rsidRPr="00D73D61">
        <w:rPr>
          <w:noProof/>
          <w:sz w:val="18"/>
        </w:rPr>
        <w:t xml:space="preserve"> van provincie Overijssel</w:t>
      </w:r>
    </w:p>
    <w:p w14:paraId="643A7467" w14:textId="77777777" w:rsidR="00E01255" w:rsidRPr="00541A20" w:rsidRDefault="00E01255" w:rsidP="00E01255"/>
    <w:p w14:paraId="319075A6" w14:textId="77777777" w:rsidR="00E01255" w:rsidRPr="00541A20" w:rsidRDefault="00E01255" w:rsidP="00E01255"/>
    <w:p w14:paraId="0DFE402B" w14:textId="0369503A" w:rsidR="00E01255" w:rsidRPr="005E0345" w:rsidRDefault="00E01255" w:rsidP="00E01255">
      <w:r w:rsidRPr="00541A20">
        <w:tab/>
      </w:r>
      <w:r w:rsidRPr="00541A20">
        <w:tab/>
      </w:r>
      <w:r w:rsidRPr="005E0345">
        <w:t xml:space="preserve">I N S C H R I J V I N G S B I L J E T Perceel </w:t>
      </w:r>
      <w:r w:rsidR="005E0345">
        <w:t>4</w:t>
      </w:r>
      <w:r w:rsidR="00AD098D" w:rsidRPr="005E0345">
        <w:t xml:space="preserve"> </w:t>
      </w:r>
      <w:r w:rsidR="005E0345" w:rsidRPr="005E0345">
        <w:t>–</w:t>
      </w:r>
      <w:r w:rsidR="00C8698C" w:rsidRPr="005E0345">
        <w:t xml:space="preserve"> </w:t>
      </w:r>
      <w:r w:rsidR="005E0345" w:rsidRPr="005E0345">
        <w:t>pompinstallaties en olieafscheid</w:t>
      </w:r>
      <w:r w:rsidR="005E0345">
        <w:t>ers</w:t>
      </w:r>
      <w:r w:rsidRPr="005E0345">
        <w:t xml:space="preserve"> </w:t>
      </w:r>
    </w:p>
    <w:p w14:paraId="6DF06372" w14:textId="77777777" w:rsidR="00E01255" w:rsidRPr="005E0345" w:rsidRDefault="00E01255" w:rsidP="00E01255"/>
    <w:p w14:paraId="3A24049A" w14:textId="77777777" w:rsidR="00E01255" w:rsidRPr="005E0345" w:rsidRDefault="00E01255" w:rsidP="00E01255"/>
    <w:p w14:paraId="12D148E9" w14:textId="77777777" w:rsidR="00E01255" w:rsidRDefault="00E01255" w:rsidP="00E01255">
      <w:r>
        <w:t>De hierna te noemen inschrijver(s):</w:t>
      </w:r>
    </w:p>
    <w:p w14:paraId="01E6D8A2" w14:textId="77777777" w:rsidR="00E01255" w:rsidRDefault="00E01255" w:rsidP="00E01255"/>
    <w:p w14:paraId="101164FE" w14:textId="77777777" w:rsidR="00E01255" w:rsidRDefault="00E01255" w:rsidP="00E01255">
      <w:r>
        <w:t>A)</w:t>
      </w:r>
      <w:r>
        <w:tab/>
      </w:r>
    </w:p>
    <w:p w14:paraId="065C2937" w14:textId="77777777" w:rsidR="00E01255" w:rsidRDefault="00E01255" w:rsidP="00E01255">
      <w:r>
        <w:tab/>
        <w:t xml:space="preserve">gevestigd te: </w:t>
      </w:r>
      <w:r>
        <w:tab/>
      </w:r>
    </w:p>
    <w:p w14:paraId="18A5CB4B" w14:textId="77777777" w:rsidR="00E01255" w:rsidRDefault="00E01255" w:rsidP="00E01255">
      <w:r>
        <w:tab/>
        <w:t xml:space="preserve">KVK-nummer: </w:t>
      </w:r>
      <w:r>
        <w:tab/>
      </w:r>
    </w:p>
    <w:p w14:paraId="2B74CB72" w14:textId="77777777" w:rsidR="00E01255" w:rsidRDefault="00E01255" w:rsidP="00E01255">
      <w:r>
        <w:tab/>
      </w:r>
      <w:r>
        <w:tab/>
      </w:r>
    </w:p>
    <w:p w14:paraId="3AADAE07" w14:textId="77777777" w:rsidR="00E01255" w:rsidRDefault="00E01255" w:rsidP="00E01255">
      <w:r>
        <w:t>B)</w:t>
      </w:r>
      <w:r>
        <w:tab/>
      </w:r>
    </w:p>
    <w:p w14:paraId="33FA25AD" w14:textId="77777777" w:rsidR="00E01255" w:rsidRDefault="00E01255" w:rsidP="00E01255">
      <w:r>
        <w:tab/>
        <w:t xml:space="preserve">gevestigd te: </w:t>
      </w:r>
      <w:r>
        <w:tab/>
      </w:r>
    </w:p>
    <w:p w14:paraId="1E841D3D" w14:textId="77777777" w:rsidR="00E01255" w:rsidRDefault="00E01255" w:rsidP="00E01255">
      <w:r>
        <w:tab/>
        <w:t xml:space="preserve">KVK-nummer: </w:t>
      </w:r>
      <w:r>
        <w:tab/>
      </w:r>
    </w:p>
    <w:p w14:paraId="4D627A43" w14:textId="77777777" w:rsidR="00E01255" w:rsidRDefault="00E01255" w:rsidP="00E01255">
      <w:r>
        <w:tab/>
      </w:r>
      <w:r>
        <w:tab/>
      </w:r>
    </w:p>
    <w:p w14:paraId="55F932A8" w14:textId="77777777" w:rsidR="00E01255" w:rsidRDefault="00E01255" w:rsidP="00E01255">
      <w:r>
        <w:t>C)</w:t>
      </w:r>
      <w:r>
        <w:tab/>
      </w:r>
    </w:p>
    <w:p w14:paraId="54193A76" w14:textId="77777777" w:rsidR="00E01255" w:rsidRDefault="00E01255" w:rsidP="00E01255">
      <w:r>
        <w:tab/>
        <w:t xml:space="preserve">gevestigd te: </w:t>
      </w:r>
      <w:r>
        <w:tab/>
      </w:r>
    </w:p>
    <w:p w14:paraId="66E49C21" w14:textId="77777777" w:rsidR="00E01255" w:rsidRDefault="00E01255" w:rsidP="00E01255">
      <w:r>
        <w:tab/>
        <w:t xml:space="preserve">KVK-nummer: </w:t>
      </w:r>
      <w:r>
        <w:tab/>
      </w:r>
    </w:p>
    <w:p w14:paraId="6B4680F7" w14:textId="77777777" w:rsidR="00E01255" w:rsidRDefault="00E01255" w:rsidP="00E01255">
      <w:r>
        <w:tab/>
      </w:r>
      <w:r>
        <w:tab/>
      </w:r>
    </w:p>
    <w:p w14:paraId="0ACE81EA" w14:textId="77777777" w:rsidR="00E01255" w:rsidRDefault="00E01255" w:rsidP="00E01255">
      <w:r>
        <w:t>(Bij een natuurlijk persoon naam en voornamen voluit, bij een rechtspersoon de statutaire naam; bij een natuurlijk persoon de woonplaats, bij een rechtspersoon de vestigingsplaats)</w:t>
      </w:r>
    </w:p>
    <w:p w14:paraId="2F5A9CFD" w14:textId="77777777" w:rsidR="00E01255" w:rsidRDefault="00E01255" w:rsidP="00E01255"/>
    <w:p w14:paraId="42456B7A" w14:textId="2F0CEEFA" w:rsidR="00E01255" w:rsidRPr="00541A20" w:rsidRDefault="00E01255" w:rsidP="00E01255">
      <w:r w:rsidRPr="007D42AF">
        <w:t xml:space="preserve">verklaart (verklaren) zich door ondertekening dezes bereid de opdracht voor: Europese aanbesteding </w:t>
      </w:r>
      <w:r w:rsidR="00F96EBC" w:rsidRPr="007D42AF">
        <w:t>dagelijks onderhoud kunstwerken E&amp;W</w:t>
      </w:r>
      <w:r w:rsidRPr="007D42AF">
        <w:t xml:space="preserve"> WK-202</w:t>
      </w:r>
      <w:r w:rsidR="00F96EBC" w:rsidRPr="007D42AF">
        <w:t>4</w:t>
      </w:r>
      <w:r w:rsidRPr="007D42AF">
        <w:t>-0</w:t>
      </w:r>
      <w:r w:rsidR="00F96EBC" w:rsidRPr="007D42AF">
        <w:t>1</w:t>
      </w:r>
      <w:r w:rsidRPr="007D42AF">
        <w:t xml:space="preserve"> Perceel </w:t>
      </w:r>
      <w:r w:rsidR="005E0345">
        <w:t>4</w:t>
      </w:r>
      <w:r w:rsidR="00F96EBC" w:rsidRPr="007D42AF">
        <w:t xml:space="preserve">: </w:t>
      </w:r>
      <w:r w:rsidR="005E0345">
        <w:t>pompinstallaties en olieafscheiders</w:t>
      </w:r>
      <w:r w:rsidRPr="007D42AF">
        <w:t xml:space="preserve"> van provincie Overijssel</w:t>
      </w:r>
    </w:p>
    <w:p w14:paraId="7C3911CA" w14:textId="77777777" w:rsidR="00E01255" w:rsidRDefault="00E01255" w:rsidP="00E01255"/>
    <w:p w14:paraId="346C76DB" w14:textId="77777777" w:rsidR="00E01255" w:rsidRDefault="00E01255" w:rsidP="00E01255">
      <w:r>
        <w:t>.....</w:t>
      </w:r>
    </w:p>
    <w:p w14:paraId="40188ECB" w14:textId="77777777" w:rsidR="00E01255" w:rsidRDefault="00E01255" w:rsidP="00E01255">
      <w:r>
        <w:t>(aanduiding van de opdracht volgens het bestek of het beschrijvend document)</w:t>
      </w:r>
    </w:p>
    <w:p w14:paraId="092AD66B" w14:textId="77777777" w:rsidR="00E01255" w:rsidRDefault="00E01255" w:rsidP="00E01255"/>
    <w:p w14:paraId="4B708416" w14:textId="77777777" w:rsidR="00E01255" w:rsidRDefault="00E01255" w:rsidP="00E01255">
      <w:r>
        <w:t>(aanduiding van het perceel, de samengevoegde percelen of het geheel van de percelen waar het inschrijvingsbiljet betrekking op heeft)</w:t>
      </w:r>
    </w:p>
    <w:p w14:paraId="36882931" w14:textId="77777777" w:rsidR="00E01255" w:rsidRDefault="00E01255" w:rsidP="00E01255"/>
    <w:p w14:paraId="20A1178B" w14:textId="77777777" w:rsidR="00E01255" w:rsidRDefault="00E01255" w:rsidP="00E01255">
      <w:r>
        <w:t>te verrichten voor de in de inschrijvingsstaat vermelde prijzen per eenheid en overige bedragen, waarin geen bedragen voor omzetbelasting zijn begrepen.</w:t>
      </w:r>
    </w:p>
    <w:p w14:paraId="5F10E1B2" w14:textId="77777777" w:rsidR="00E01255" w:rsidRDefault="00E01255" w:rsidP="00E01255"/>
    <w:p w14:paraId="25AF5E54" w14:textId="77777777" w:rsidR="00E01255" w:rsidRDefault="00E01255" w:rsidP="00E01255">
      <w:r>
        <w:t>Het gesommeerde bedrag van de gespecificeerde prijzen en bedragen, de inschrijvingssom, bedraagt, de omzetbelasting daarin niet inbegrepen:</w:t>
      </w:r>
    </w:p>
    <w:p w14:paraId="53C28F3C" w14:textId="77777777" w:rsidR="00E01255" w:rsidRDefault="00E01255" w:rsidP="00E01255">
      <w:r>
        <w:tab/>
      </w:r>
      <w:r>
        <w:tab/>
      </w:r>
      <w:r>
        <w:tab/>
      </w:r>
      <w:r>
        <w:tab/>
        <w:t>euro</w:t>
      </w:r>
    </w:p>
    <w:p w14:paraId="69FDDF04" w14:textId="77777777" w:rsidR="00E01255" w:rsidRDefault="00E01255" w:rsidP="00E01255">
      <w:r>
        <w:tab/>
      </w:r>
      <w:r>
        <w:tab/>
      </w:r>
      <w:r>
        <w:tab/>
      </w:r>
      <w:r>
        <w:tab/>
        <w:t>(bedrag in cijfers)</w:t>
      </w:r>
    </w:p>
    <w:p w14:paraId="4B617DB6" w14:textId="77777777" w:rsidR="00E01255" w:rsidRDefault="00E01255" w:rsidP="00E01255">
      <w:r>
        <w:tab/>
      </w:r>
      <w:r>
        <w:tab/>
      </w:r>
      <w:r>
        <w:tab/>
      </w:r>
      <w:r>
        <w:tab/>
      </w:r>
    </w:p>
    <w:p w14:paraId="7620801D" w14:textId="77777777" w:rsidR="00E01255" w:rsidRDefault="00E01255" w:rsidP="00E01255">
      <w:r>
        <w:tab/>
      </w:r>
      <w:r>
        <w:tab/>
      </w:r>
      <w:r>
        <w:tab/>
      </w:r>
      <w:r>
        <w:tab/>
        <w:t>euro</w:t>
      </w:r>
    </w:p>
    <w:p w14:paraId="57DFBFEF" w14:textId="77777777" w:rsidR="00E01255" w:rsidRDefault="00E01255" w:rsidP="00E01255">
      <w:r>
        <w:tab/>
      </w:r>
      <w:r>
        <w:tab/>
      </w:r>
      <w:r>
        <w:tab/>
      </w:r>
      <w:r>
        <w:tab/>
        <w:t>(bedrag in letters)</w:t>
      </w:r>
    </w:p>
    <w:p w14:paraId="673EF7E9" w14:textId="77777777" w:rsidR="00EF1AC4" w:rsidRDefault="00E01255" w:rsidP="00E01255">
      <w:pPr>
        <w:spacing w:after="200"/>
      </w:pPr>
      <w:r>
        <w:tab/>
      </w:r>
      <w:r>
        <w:tab/>
      </w:r>
    </w:p>
    <w:p w14:paraId="6E390635" w14:textId="77777777" w:rsidR="00EF1AC4" w:rsidRDefault="00EF1AC4" w:rsidP="00E01255">
      <w:pPr>
        <w:spacing w:after="200"/>
      </w:pPr>
    </w:p>
    <w:p w14:paraId="3DD32724" w14:textId="75B9A698" w:rsidR="00E01255" w:rsidRDefault="00E01255" w:rsidP="00E01255">
      <w:pPr>
        <w:spacing w:after="200"/>
      </w:pPr>
      <w:r>
        <w:lastRenderedPageBreak/>
        <w:tab/>
      </w:r>
      <w:r>
        <w:tab/>
      </w:r>
    </w:p>
    <w:p w14:paraId="68915875" w14:textId="77777777" w:rsidR="00E01255" w:rsidRDefault="00E01255" w:rsidP="00E01255">
      <w:pPr>
        <w:spacing w:after="200"/>
      </w:pPr>
      <w:r>
        <w:t>Het ter zake van de omzetbelasting verschuldigde bedrag bedraagt:</w:t>
      </w:r>
    </w:p>
    <w:p w14:paraId="2AFB6C2D" w14:textId="77777777" w:rsidR="00E01255" w:rsidRDefault="00E01255" w:rsidP="00E01255">
      <w:r>
        <w:tab/>
      </w:r>
      <w:r>
        <w:tab/>
      </w:r>
      <w:r>
        <w:tab/>
      </w:r>
      <w:r>
        <w:tab/>
        <w:t>euro</w:t>
      </w:r>
    </w:p>
    <w:p w14:paraId="0A71D4DD" w14:textId="77777777" w:rsidR="00E01255" w:rsidRDefault="00E01255" w:rsidP="00E01255">
      <w:r>
        <w:tab/>
      </w:r>
      <w:r>
        <w:tab/>
      </w:r>
      <w:r>
        <w:tab/>
      </w:r>
      <w:r>
        <w:tab/>
        <w:t>(bedrag in cijfers)</w:t>
      </w:r>
    </w:p>
    <w:p w14:paraId="4BFFE5F2" w14:textId="77777777" w:rsidR="00E01255" w:rsidRDefault="00E01255" w:rsidP="00E01255">
      <w:r>
        <w:tab/>
      </w:r>
      <w:r>
        <w:tab/>
      </w:r>
      <w:r>
        <w:tab/>
      </w:r>
      <w:r>
        <w:tab/>
      </w:r>
    </w:p>
    <w:p w14:paraId="33254F94" w14:textId="77777777" w:rsidR="00E01255" w:rsidRDefault="00E01255" w:rsidP="00E01255">
      <w:r>
        <w:tab/>
      </w:r>
      <w:r>
        <w:tab/>
      </w:r>
      <w:r>
        <w:tab/>
      </w:r>
      <w:r>
        <w:tab/>
        <w:t>euro</w:t>
      </w:r>
    </w:p>
    <w:p w14:paraId="396AB25D" w14:textId="77777777" w:rsidR="00E01255" w:rsidRDefault="00E01255" w:rsidP="00E01255">
      <w:r>
        <w:tab/>
      </w:r>
      <w:r>
        <w:tab/>
      </w:r>
      <w:r>
        <w:tab/>
      </w:r>
      <w:r>
        <w:tab/>
        <w:t>(bedrag in letters)</w:t>
      </w:r>
    </w:p>
    <w:p w14:paraId="4D496C35" w14:textId="77777777" w:rsidR="00E01255" w:rsidRDefault="00E01255" w:rsidP="00E01255">
      <w:pPr>
        <w:spacing w:after="200"/>
      </w:pPr>
    </w:p>
    <w:p w14:paraId="7497B0EA" w14:textId="5C54BC8B" w:rsidR="00FE6E72" w:rsidRDefault="00FE6E72" w:rsidP="00E01255">
      <w:r w:rsidRPr="006602F1">
        <w:t>De inschrijver(s) verklaart (verklaren) dat de bij dit inschrijvingsbiljet gevoegde ontleding van de inschrijvingssom die is, als bedoeld in artikel 01.01.05 van de Standaard RAW Bepalingen.</w:t>
      </w:r>
      <w:r w:rsidRPr="006602F1">
        <w:c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r w:rsidRPr="006602F1">
        <w:cr/>
        <w:t>De inschrijver(s) verklaart (verklaren) deze inschrijving te doen overeenkomstig de bepalingen van het</w:t>
      </w:r>
      <w:r>
        <w:t xml:space="preserve"> </w:t>
      </w:r>
      <w:r w:rsidRPr="006602F1">
        <w:t>Aanbestedingsreglement Werken 201</w:t>
      </w:r>
      <w:r>
        <w:t>6</w:t>
      </w:r>
      <w:r w:rsidRPr="006602F1">
        <w:t>. (van toepassing zijnde aanbestedingsreglement), en met inachtneming van de bepalingen en gegevens zoals deze zijn omschreven in de voor de inschrijving relevante stukken.</w:t>
      </w:r>
    </w:p>
    <w:p w14:paraId="127C8044" w14:textId="7870C6CF" w:rsidR="00E01255" w:rsidRDefault="00E01255" w:rsidP="00E01255">
      <w:r>
        <w:tab/>
      </w:r>
      <w:r>
        <w:tab/>
      </w:r>
    </w:p>
    <w:p w14:paraId="4D516D78" w14:textId="77777777" w:rsidR="00E01255" w:rsidRDefault="00E01255" w:rsidP="00E01255"/>
    <w:p w14:paraId="3ED708A8" w14:textId="50B64D0C" w:rsidR="007866F0" w:rsidRPr="00E01255" w:rsidRDefault="00EF58DE" w:rsidP="00E01255">
      <w:pPr>
        <w:spacing w:after="200"/>
        <w:rPr>
          <w:b/>
          <w:sz w:val="22"/>
          <w:szCs w:val="22"/>
        </w:rPr>
      </w:pPr>
      <w:r w:rsidRPr="006602F1">
        <w:t xml:space="preserve">Gedaan op </w:t>
      </w:r>
      <w:r w:rsidRPr="006602F1">
        <w:tab/>
      </w:r>
      <w:r w:rsidRPr="006602F1">
        <w:tab/>
        <w:t xml:space="preserve"> </w:t>
      </w:r>
      <w:r>
        <w:tab/>
      </w:r>
      <w:r>
        <w:tab/>
      </w:r>
      <w:r>
        <w:tab/>
      </w:r>
      <w:r w:rsidRPr="006602F1">
        <w:t xml:space="preserve">(datum), te </w:t>
      </w:r>
      <w:r w:rsidRPr="006602F1">
        <w:tab/>
        <w:t xml:space="preserve"> </w:t>
      </w:r>
      <w:r>
        <w:tab/>
      </w:r>
      <w:r>
        <w:tab/>
      </w:r>
      <w:r w:rsidRPr="006602F1">
        <w:t>(plaats).</w:t>
      </w:r>
      <w:r w:rsidRPr="006602F1">
        <w:cr/>
      </w:r>
      <w:r w:rsidRPr="006602F1">
        <w:cr/>
        <w:t>De inschrijver(s)</w:t>
      </w:r>
      <w:r w:rsidRPr="006602F1">
        <w:cr/>
      </w:r>
      <w:r w:rsidRPr="006602F1">
        <w:cr/>
        <w:t xml:space="preserve">A)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B)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C)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p>
    <w:sectPr w:rsidR="007866F0" w:rsidRPr="00E01255" w:rsidSect="00816AF9">
      <w:headerReference w:type="even" r:id="rId13"/>
      <w:headerReference w:type="default" r:id="rId14"/>
      <w:footerReference w:type="even" r:id="rId15"/>
      <w:footerReference w:type="default" r:id="rId16"/>
      <w:headerReference w:type="first" r:id="rId17"/>
      <w:footerReference w:type="first" r:id="rId18"/>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6481" w14:textId="77777777" w:rsidR="00E01255" w:rsidRDefault="00E01255">
      <w:r>
        <w:separator/>
      </w:r>
    </w:p>
  </w:endnote>
  <w:endnote w:type="continuationSeparator" w:id="0">
    <w:p w14:paraId="65326EB5" w14:textId="77777777" w:rsidR="00E01255" w:rsidRDefault="00E01255">
      <w:r>
        <w:continuationSeparator/>
      </w:r>
    </w:p>
  </w:endnote>
  <w:endnote w:type="continuationNotice" w:id="1">
    <w:p w14:paraId="44EB0765" w14:textId="77777777" w:rsidR="00E97214" w:rsidRDefault="00E972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6FB0567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AF32F8F"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234B" w14:textId="77777777" w:rsidR="005C1431" w:rsidRDefault="005C1431">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32026A6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21B9D421"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3F735" w14:textId="77777777" w:rsidR="00E01255" w:rsidRDefault="00E01255">
      <w:r>
        <w:separator/>
      </w:r>
    </w:p>
  </w:footnote>
  <w:footnote w:type="continuationSeparator" w:id="0">
    <w:p w14:paraId="351B0EF8" w14:textId="77777777" w:rsidR="00E01255" w:rsidRDefault="00E01255">
      <w:r>
        <w:continuationSeparator/>
      </w:r>
    </w:p>
  </w:footnote>
  <w:footnote w:type="continuationNotice" w:id="1">
    <w:p w14:paraId="0C0528C2" w14:textId="77777777" w:rsidR="00E97214" w:rsidRDefault="00E972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50C015DA" w14:textId="77777777" w:rsidTr="0023628B">
      <w:trPr>
        <w:cantSplit/>
        <w:trHeight w:val="397"/>
      </w:trPr>
      <w:tc>
        <w:tcPr>
          <w:tcW w:w="1418" w:type="dxa"/>
          <w:shd w:val="clear" w:color="auto" w:fill="auto"/>
        </w:tcPr>
        <w:p w14:paraId="3FEF478C" w14:textId="77777777" w:rsidR="00713A38" w:rsidRDefault="00713A38" w:rsidP="0023628B">
          <w:pPr>
            <w:pStyle w:val="Koptekst"/>
          </w:pPr>
        </w:p>
      </w:tc>
      <w:tc>
        <w:tcPr>
          <w:tcW w:w="10490" w:type="dxa"/>
          <w:shd w:val="clear" w:color="auto" w:fill="auto"/>
        </w:tcPr>
        <w:p w14:paraId="5998AA0A" w14:textId="77777777" w:rsidR="00713A38" w:rsidRDefault="00713A38" w:rsidP="0023628B">
          <w:pPr>
            <w:pStyle w:val="Koptekst"/>
          </w:pPr>
        </w:p>
      </w:tc>
    </w:tr>
    <w:tr w:rsidR="00713A38" w14:paraId="58C3CDE8" w14:textId="77777777" w:rsidTr="0023628B">
      <w:trPr>
        <w:cantSplit/>
        <w:trHeight w:hRule="exact" w:val="737"/>
      </w:trPr>
      <w:tc>
        <w:tcPr>
          <w:tcW w:w="1418" w:type="dxa"/>
          <w:shd w:val="clear" w:color="auto" w:fill="auto"/>
        </w:tcPr>
        <w:p w14:paraId="74132C53" w14:textId="77777777" w:rsidR="00713A38" w:rsidRDefault="00713A38" w:rsidP="0023628B">
          <w:pPr>
            <w:pStyle w:val="Koptekst"/>
          </w:pPr>
        </w:p>
      </w:tc>
      <w:tc>
        <w:tcPr>
          <w:tcW w:w="10490" w:type="dxa"/>
          <w:shd w:val="clear" w:color="auto" w:fill="auto"/>
        </w:tcPr>
        <w:p w14:paraId="1E986E15" w14:textId="77777777" w:rsidR="00713A38" w:rsidRDefault="00713A38" w:rsidP="0023628B">
          <w:pPr>
            <w:pStyle w:val="Koptekst"/>
          </w:pPr>
        </w:p>
      </w:tc>
    </w:tr>
  </w:tbl>
  <w:p w14:paraId="6ABF128C"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95BE2"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5B0AAB2" w14:textId="77777777" w:rsidTr="002D1748">
      <w:trPr>
        <w:trHeight w:hRule="exact" w:val="340"/>
      </w:trPr>
      <w:tc>
        <w:tcPr>
          <w:tcW w:w="1144" w:type="dxa"/>
          <w:shd w:val="clear" w:color="auto" w:fill="auto"/>
        </w:tcPr>
        <w:p w14:paraId="04EA4CC2" w14:textId="77777777" w:rsidR="00713A38" w:rsidRDefault="00713A38" w:rsidP="002D1748">
          <w:pPr>
            <w:pStyle w:val="Kenmerk"/>
          </w:pPr>
        </w:p>
      </w:tc>
      <w:tc>
        <w:tcPr>
          <w:tcW w:w="10763" w:type="dxa"/>
          <w:shd w:val="clear" w:color="auto" w:fill="auto"/>
        </w:tcPr>
        <w:p w14:paraId="2B8F5B5C" w14:textId="77777777" w:rsidR="00713A38" w:rsidRDefault="00713A38" w:rsidP="002D1748">
          <w:pPr>
            <w:pStyle w:val="Kenmerk"/>
          </w:pPr>
        </w:p>
      </w:tc>
    </w:tr>
  </w:tbl>
  <w:p w14:paraId="55913313"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255"/>
    <w:rsid w:val="000138D2"/>
    <w:rsid w:val="00045278"/>
    <w:rsid w:val="00062E5C"/>
    <w:rsid w:val="000652D2"/>
    <w:rsid w:val="000700FE"/>
    <w:rsid w:val="00081E8B"/>
    <w:rsid w:val="0008443C"/>
    <w:rsid w:val="00087F8F"/>
    <w:rsid w:val="000A53C8"/>
    <w:rsid w:val="000B0647"/>
    <w:rsid w:val="000D017B"/>
    <w:rsid w:val="000D2944"/>
    <w:rsid w:val="000D7F29"/>
    <w:rsid w:val="000E3F54"/>
    <w:rsid w:val="000F2D4E"/>
    <w:rsid w:val="000F5E05"/>
    <w:rsid w:val="000F5F8B"/>
    <w:rsid w:val="000F728F"/>
    <w:rsid w:val="00101DFF"/>
    <w:rsid w:val="001113E8"/>
    <w:rsid w:val="00130C9A"/>
    <w:rsid w:val="00146ED6"/>
    <w:rsid w:val="00153860"/>
    <w:rsid w:val="00155D2D"/>
    <w:rsid w:val="001737AD"/>
    <w:rsid w:val="0019510D"/>
    <w:rsid w:val="001A1C14"/>
    <w:rsid w:val="001B1F7E"/>
    <w:rsid w:val="001B65DE"/>
    <w:rsid w:val="001C03BE"/>
    <w:rsid w:val="001C5E61"/>
    <w:rsid w:val="001D450F"/>
    <w:rsid w:val="001E2B72"/>
    <w:rsid w:val="001E2D3E"/>
    <w:rsid w:val="00222D71"/>
    <w:rsid w:val="002304A9"/>
    <w:rsid w:val="0023628B"/>
    <w:rsid w:val="00245C63"/>
    <w:rsid w:val="002644B1"/>
    <w:rsid w:val="00270385"/>
    <w:rsid w:val="002936E3"/>
    <w:rsid w:val="00294087"/>
    <w:rsid w:val="002960F9"/>
    <w:rsid w:val="0029779E"/>
    <w:rsid w:val="002A16DF"/>
    <w:rsid w:val="002D1748"/>
    <w:rsid w:val="002E0806"/>
    <w:rsid w:val="002E1D90"/>
    <w:rsid w:val="002E48FD"/>
    <w:rsid w:val="002F4685"/>
    <w:rsid w:val="003018AB"/>
    <w:rsid w:val="00317079"/>
    <w:rsid w:val="003369A3"/>
    <w:rsid w:val="00342382"/>
    <w:rsid w:val="00352E6E"/>
    <w:rsid w:val="00370A69"/>
    <w:rsid w:val="00373C81"/>
    <w:rsid w:val="003A4A36"/>
    <w:rsid w:val="003E0A90"/>
    <w:rsid w:val="00413744"/>
    <w:rsid w:val="0042259D"/>
    <w:rsid w:val="004317A3"/>
    <w:rsid w:val="00444721"/>
    <w:rsid w:val="00464D2A"/>
    <w:rsid w:val="00471103"/>
    <w:rsid w:val="0049169D"/>
    <w:rsid w:val="004A2836"/>
    <w:rsid w:val="004E2F3F"/>
    <w:rsid w:val="004F2305"/>
    <w:rsid w:val="00543508"/>
    <w:rsid w:val="00547595"/>
    <w:rsid w:val="005576FD"/>
    <w:rsid w:val="00573DEF"/>
    <w:rsid w:val="005769AD"/>
    <w:rsid w:val="00595803"/>
    <w:rsid w:val="00597891"/>
    <w:rsid w:val="005A09C7"/>
    <w:rsid w:val="005B1943"/>
    <w:rsid w:val="005B6D4C"/>
    <w:rsid w:val="005C1431"/>
    <w:rsid w:val="005D04E3"/>
    <w:rsid w:val="005D4605"/>
    <w:rsid w:val="005E0345"/>
    <w:rsid w:val="006019E7"/>
    <w:rsid w:val="006029F6"/>
    <w:rsid w:val="006114DD"/>
    <w:rsid w:val="00612F23"/>
    <w:rsid w:val="006139E7"/>
    <w:rsid w:val="00625A55"/>
    <w:rsid w:val="006270D4"/>
    <w:rsid w:val="006445DE"/>
    <w:rsid w:val="00644793"/>
    <w:rsid w:val="00657D34"/>
    <w:rsid w:val="00663D80"/>
    <w:rsid w:val="00665F82"/>
    <w:rsid w:val="00676F05"/>
    <w:rsid w:val="00684309"/>
    <w:rsid w:val="006D679C"/>
    <w:rsid w:val="006D7F5E"/>
    <w:rsid w:val="006F29BF"/>
    <w:rsid w:val="00704C08"/>
    <w:rsid w:val="00713A38"/>
    <w:rsid w:val="00752E48"/>
    <w:rsid w:val="00781755"/>
    <w:rsid w:val="007825BE"/>
    <w:rsid w:val="007839C9"/>
    <w:rsid w:val="007866F0"/>
    <w:rsid w:val="007D21F3"/>
    <w:rsid w:val="007D42AF"/>
    <w:rsid w:val="007D4666"/>
    <w:rsid w:val="00815F61"/>
    <w:rsid w:val="00816AF9"/>
    <w:rsid w:val="008320BC"/>
    <w:rsid w:val="0084090D"/>
    <w:rsid w:val="00844BEB"/>
    <w:rsid w:val="00851215"/>
    <w:rsid w:val="0085611E"/>
    <w:rsid w:val="00860AF9"/>
    <w:rsid w:val="008702E6"/>
    <w:rsid w:val="008760CE"/>
    <w:rsid w:val="0088501C"/>
    <w:rsid w:val="008A09B5"/>
    <w:rsid w:val="008A0A7D"/>
    <w:rsid w:val="008A19F5"/>
    <w:rsid w:val="008D33C4"/>
    <w:rsid w:val="008D4C91"/>
    <w:rsid w:val="00905574"/>
    <w:rsid w:val="00907863"/>
    <w:rsid w:val="00911E57"/>
    <w:rsid w:val="00922FC6"/>
    <w:rsid w:val="00923CEE"/>
    <w:rsid w:val="009246DA"/>
    <w:rsid w:val="00926422"/>
    <w:rsid w:val="00930C49"/>
    <w:rsid w:val="009325FB"/>
    <w:rsid w:val="009742A8"/>
    <w:rsid w:val="00982DBD"/>
    <w:rsid w:val="00993528"/>
    <w:rsid w:val="009961BF"/>
    <w:rsid w:val="009A0D2B"/>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B24C2"/>
    <w:rsid w:val="00AD098D"/>
    <w:rsid w:val="00AF1471"/>
    <w:rsid w:val="00AF48F9"/>
    <w:rsid w:val="00B13A1B"/>
    <w:rsid w:val="00B4408E"/>
    <w:rsid w:val="00B47772"/>
    <w:rsid w:val="00B550B9"/>
    <w:rsid w:val="00B731E4"/>
    <w:rsid w:val="00B77818"/>
    <w:rsid w:val="00B80EC3"/>
    <w:rsid w:val="00B8655F"/>
    <w:rsid w:val="00B866BD"/>
    <w:rsid w:val="00BA51C5"/>
    <w:rsid w:val="00BA6D84"/>
    <w:rsid w:val="00BB1CB3"/>
    <w:rsid w:val="00BC2211"/>
    <w:rsid w:val="00BE1043"/>
    <w:rsid w:val="00BF0858"/>
    <w:rsid w:val="00BF63CE"/>
    <w:rsid w:val="00C10DA1"/>
    <w:rsid w:val="00C14108"/>
    <w:rsid w:val="00C24684"/>
    <w:rsid w:val="00C32970"/>
    <w:rsid w:val="00C42533"/>
    <w:rsid w:val="00C612F9"/>
    <w:rsid w:val="00C8698C"/>
    <w:rsid w:val="00CA14F4"/>
    <w:rsid w:val="00CC406D"/>
    <w:rsid w:val="00D05FC7"/>
    <w:rsid w:val="00D10654"/>
    <w:rsid w:val="00D17E42"/>
    <w:rsid w:val="00D40560"/>
    <w:rsid w:val="00D4268A"/>
    <w:rsid w:val="00D54DEA"/>
    <w:rsid w:val="00D57B19"/>
    <w:rsid w:val="00D605DB"/>
    <w:rsid w:val="00D73D61"/>
    <w:rsid w:val="00D8453C"/>
    <w:rsid w:val="00D92A15"/>
    <w:rsid w:val="00DA7CBF"/>
    <w:rsid w:val="00DA7EF0"/>
    <w:rsid w:val="00DC210E"/>
    <w:rsid w:val="00DC3AD8"/>
    <w:rsid w:val="00DC584E"/>
    <w:rsid w:val="00DC7A91"/>
    <w:rsid w:val="00DD1C06"/>
    <w:rsid w:val="00E01255"/>
    <w:rsid w:val="00E70C32"/>
    <w:rsid w:val="00E83488"/>
    <w:rsid w:val="00E9456E"/>
    <w:rsid w:val="00E97214"/>
    <w:rsid w:val="00EC3AD8"/>
    <w:rsid w:val="00ED3122"/>
    <w:rsid w:val="00ED3DEB"/>
    <w:rsid w:val="00ED6943"/>
    <w:rsid w:val="00EF1AC4"/>
    <w:rsid w:val="00EF58DE"/>
    <w:rsid w:val="00F04112"/>
    <w:rsid w:val="00F10F4C"/>
    <w:rsid w:val="00F23CC1"/>
    <w:rsid w:val="00F349BD"/>
    <w:rsid w:val="00F46E1D"/>
    <w:rsid w:val="00F70DCF"/>
    <w:rsid w:val="00F860AD"/>
    <w:rsid w:val="00F92976"/>
    <w:rsid w:val="00F96EBC"/>
    <w:rsid w:val="00F97258"/>
    <w:rsid w:val="00FA5214"/>
    <w:rsid w:val="00FC7A75"/>
    <w:rsid w:val="00FE6E7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7BF0E"/>
  <w15:chartTrackingRefBased/>
  <w15:docId w15:val="{8DFA27E8-F41B-4B1D-8D8A-3F547DCE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E01255"/>
    <w:pPr>
      <w:spacing w:line="276" w:lineRule="auto"/>
    </w:pPr>
    <w:rPr>
      <w:rFonts w:ascii="Arial" w:hAnsi="Arial" w:cs="Arial"/>
      <w:kern w:val="0"/>
      <w:lang w:eastAsia="en-US"/>
      <w14:ligatures w14:val="none"/>
    </w:rPr>
  </w:style>
  <w:style w:type="paragraph" w:styleId="Kop1">
    <w:name w:val="heading 1"/>
    <w:aliases w:val="Heading 1 met nummering,hoofdstuk,Hoofdstuk,h1,ips_Hoofdstuk,H1,Univé Hoofdstuk,Section Heading,sectionHeading,sectionHeading Char,Kop subparagraaf"/>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paragraaf,Paragraaf,ips_paragraaf,H2,Paragrf 2,1.1Heading 2,2scr,Univé Paragraaf,Reset numbering,Bijlage"/>
    <w:basedOn w:val="Kop1"/>
    <w:next w:val="Standaard"/>
    <w:link w:val="Kop2Char"/>
    <w:qFormat/>
    <w:rsid w:val="008A0A7D"/>
    <w:pPr>
      <w:numPr>
        <w:ilvl w:val="1"/>
      </w:numPr>
      <w:outlineLvl w:val="1"/>
    </w:pPr>
    <w:rPr>
      <w:sz w:val="26"/>
    </w:rPr>
  </w:style>
  <w:style w:type="paragraph" w:styleId="Kop3">
    <w:name w:val="heading 3"/>
    <w:aliases w:val="Heading 3 met nummering,subparagraaf,SubParagraaf,ips_subparagraaf,3scr,Episteem PvA Kop 3,Univé Subparagraaf,H3,Level 1 - 1,Voorwoord,Subparagraaf"/>
    <w:basedOn w:val="Kop2"/>
    <w:next w:val="Standaard"/>
    <w:link w:val="Kop3Char"/>
    <w:qFormat/>
    <w:rsid w:val="006139E7"/>
    <w:pPr>
      <w:numPr>
        <w:ilvl w:val="2"/>
      </w:numPr>
      <w:outlineLvl w:val="2"/>
    </w:pPr>
    <w:rPr>
      <w:sz w:val="24"/>
      <w:szCs w:val="22"/>
    </w:rPr>
  </w:style>
  <w:style w:type="paragraph" w:styleId="Kop4">
    <w:name w:val="heading 4"/>
    <w:aliases w:val="h4,Level 2 - a"/>
    <w:basedOn w:val="Standaard"/>
    <w:next w:val="Standaard"/>
    <w:link w:val="Kop4Char"/>
    <w:unhideWhenUsed/>
    <w:qFormat/>
    <w:rsid w:val="00C612F9"/>
    <w:pPr>
      <w:keepNext/>
      <w:spacing w:before="240" w:after="60"/>
      <w:outlineLvl w:val="3"/>
    </w:pPr>
    <w:rPr>
      <w:rFonts w:ascii="Calibri" w:hAnsi="Calibri"/>
      <w:b/>
      <w:bCs/>
      <w:sz w:val="28"/>
      <w:szCs w:val="28"/>
    </w:rPr>
  </w:style>
  <w:style w:type="paragraph" w:styleId="Kop5">
    <w:name w:val="heading 5"/>
    <w:aliases w:val="h5,Level 3 - i"/>
    <w:basedOn w:val="Standaard"/>
    <w:next w:val="Standaard"/>
    <w:link w:val="Kop5Char"/>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hoofdstuk Char,Hoofdstuk Char,h1 Char,ips_Hoofdstuk Char,H1 Char,Univé Hoofdstuk Char,Section Heading Char,sectionHeading Char1,sectionHeading Char Char,Kop subparagraaf Char"/>
    <w:link w:val="Kop1"/>
    <w:rsid w:val="006139E7"/>
    <w:rPr>
      <w:rFonts w:ascii="Arial" w:hAnsi="Arial"/>
      <w:b/>
      <w:color w:val="0076A8"/>
      <w:sz w:val="32"/>
      <w:szCs w:val="32"/>
      <w:lang w:eastAsia="en-US"/>
    </w:rPr>
  </w:style>
  <w:style w:type="character" w:customStyle="1" w:styleId="Kop2Char">
    <w:name w:val="Kop 2 Char"/>
    <w:aliases w:val="Heading 2 met nummering Char,paragraaf Char,Paragraaf Char,ips_paragraaf Char,H2 Char,Paragrf 2 Char,1.1Heading 2 Char,2scr Char,Univé Paragraaf Char,Reset numbering Char,Bijlage Char"/>
    <w:link w:val="Kop2"/>
    <w:rsid w:val="008A0A7D"/>
    <w:rPr>
      <w:rFonts w:ascii="Arial" w:hAnsi="Arial"/>
      <w:b/>
      <w:color w:val="0076A8"/>
      <w:sz w:val="26"/>
      <w:szCs w:val="32"/>
      <w:lang w:eastAsia="en-US"/>
    </w:rPr>
  </w:style>
  <w:style w:type="character" w:customStyle="1" w:styleId="Kop3Char">
    <w:name w:val="Kop 3 Char"/>
    <w:aliases w:val="Heading 3 met nummering Char,subparagraaf Char,SubParagraaf Char,ips_subparagraaf Char,3scr Char,Episteem PvA Kop 3 Char,Univé Subparagraaf Char,H3 Char,Level 1 - 1 Char,Voorwoord Char,Subparagraaf Char"/>
    <w:link w:val="Kop3"/>
    <w:rsid w:val="006139E7"/>
    <w:rPr>
      <w:rFonts w:ascii="Arial" w:hAnsi="Arial"/>
      <w:b/>
      <w:color w:val="0076A8"/>
      <w:sz w:val="24"/>
      <w:szCs w:val="22"/>
      <w:lang w:eastAsia="en-US"/>
    </w:rPr>
  </w:style>
  <w:style w:type="character" w:customStyle="1" w:styleId="Kop4Char">
    <w:name w:val="Kop 4 Char"/>
    <w:aliases w:val="h4 Char,Level 2 - a Char"/>
    <w:link w:val="Kop4"/>
    <w:semiHidden/>
    <w:rsid w:val="00C612F9"/>
    <w:rPr>
      <w:rFonts w:ascii="Calibri" w:eastAsia="Times New Roman" w:hAnsi="Calibri" w:cs="Times New Roman"/>
      <w:b/>
      <w:bCs/>
      <w:sz w:val="28"/>
      <w:szCs w:val="28"/>
    </w:rPr>
  </w:style>
  <w:style w:type="character" w:customStyle="1" w:styleId="Kop5Char">
    <w:name w:val="Kop 5 Char"/>
    <w:aliases w:val="h5 Char,Level 3 - i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E01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255"/>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uiPriority w:val="11"/>
    <w:rsid w:val="00E01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1255"/>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rsid w:val="00E0125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01255"/>
    <w:rPr>
      <w:rFonts w:ascii="Arial" w:hAnsi="Arial"/>
      <w:i/>
      <w:iCs/>
      <w:color w:val="404040" w:themeColor="text1" w:themeTint="BF"/>
      <w:lang w:eastAsia="en-US"/>
    </w:rPr>
  </w:style>
  <w:style w:type="character" w:styleId="Intensievebenadrukking">
    <w:name w:val="Intense Emphasis"/>
    <w:basedOn w:val="Standaardalinea-lettertype"/>
    <w:uiPriority w:val="21"/>
    <w:rsid w:val="00E01255"/>
    <w:rPr>
      <w:i/>
      <w:iCs/>
      <w:color w:val="365F91" w:themeColor="accent1" w:themeShade="BF"/>
    </w:rPr>
  </w:style>
  <w:style w:type="paragraph" w:styleId="Duidelijkcitaat">
    <w:name w:val="Intense Quote"/>
    <w:basedOn w:val="Standaard"/>
    <w:next w:val="Standaard"/>
    <w:link w:val="DuidelijkcitaatChar"/>
    <w:uiPriority w:val="30"/>
    <w:rsid w:val="00E012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E01255"/>
    <w:rPr>
      <w:rFonts w:ascii="Arial" w:hAnsi="Arial"/>
      <w:i/>
      <w:iCs/>
      <w:color w:val="365F91" w:themeColor="accent1" w:themeShade="BF"/>
      <w:lang w:eastAsia="en-US"/>
    </w:rPr>
  </w:style>
  <w:style w:type="character" w:styleId="Intensieveverwijzing">
    <w:name w:val="Intense Reference"/>
    <w:basedOn w:val="Standaardalinea-lettertype"/>
    <w:uiPriority w:val="32"/>
    <w:rsid w:val="00E01255"/>
    <w:rPr>
      <w:b/>
      <w:bCs/>
      <w:smallCaps/>
      <w:color w:val="365F91" w:themeColor="accent1" w:themeShade="BF"/>
      <w:spacing w:val="5"/>
    </w:rPr>
  </w:style>
  <w:style w:type="character" w:styleId="Verwijzingopmerking">
    <w:name w:val="annotation reference"/>
    <w:basedOn w:val="Standaardalinea-lettertype"/>
    <w:semiHidden/>
    <w:unhideWhenUsed/>
    <w:rsid w:val="00E01255"/>
    <w:rPr>
      <w:sz w:val="16"/>
      <w:szCs w:val="16"/>
    </w:rPr>
  </w:style>
  <w:style w:type="paragraph" w:styleId="Tekstopmerking">
    <w:name w:val="annotation text"/>
    <w:basedOn w:val="Standaard"/>
    <w:link w:val="TekstopmerkingChar"/>
    <w:unhideWhenUsed/>
    <w:rsid w:val="00E01255"/>
    <w:pPr>
      <w:spacing w:line="240" w:lineRule="auto"/>
    </w:pPr>
  </w:style>
  <w:style w:type="character" w:customStyle="1" w:styleId="TekstopmerkingChar">
    <w:name w:val="Tekst opmerking Char"/>
    <w:basedOn w:val="Standaardalinea-lettertype"/>
    <w:link w:val="Tekstopmerking"/>
    <w:rsid w:val="00E01255"/>
    <w:rPr>
      <w:rFonts w:ascii="Arial" w:hAnsi="Arial" w:cs="Arial"/>
      <w:kern w:val="0"/>
      <w:lang w:eastAsia="en-US"/>
      <w14:ligatures w14:val="none"/>
    </w:rPr>
  </w:style>
  <w:style w:type="paragraph" w:styleId="Onderwerpvanopmerking">
    <w:name w:val="annotation subject"/>
    <w:basedOn w:val="Tekstopmerking"/>
    <w:next w:val="Tekstopmerking"/>
    <w:link w:val="OnderwerpvanopmerkingChar"/>
    <w:semiHidden/>
    <w:unhideWhenUsed/>
    <w:rsid w:val="00E01255"/>
    <w:rPr>
      <w:b/>
      <w:bCs/>
    </w:rPr>
  </w:style>
  <w:style w:type="character" w:customStyle="1" w:styleId="OnderwerpvanopmerkingChar">
    <w:name w:val="Onderwerp van opmerking Char"/>
    <w:basedOn w:val="TekstopmerkingChar"/>
    <w:link w:val="Onderwerpvanopmerking"/>
    <w:semiHidden/>
    <w:rsid w:val="00E01255"/>
    <w:rPr>
      <w:rFonts w:ascii="Arial" w:hAnsi="Arial" w:cs="Arial"/>
      <w:b/>
      <w:bCs/>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RCUS45HN67DU-974321440-302323</_dlc_DocId>
    <_dlc_DocIdUrl xmlns="558c601a-c172-4142-980b-33deeaa1e95d">
      <Url>https://sscons.sharepoint.com/sites/ORG-IC/_layouts/15/DocIdRedir.aspx?ID=RCUS45HN67DU-974321440-302323</Url>
      <Description>RCUS45HN67DU-974321440-302323</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2F373067440934D883B334DEF412A8A" ma:contentTypeVersion="5" ma:contentTypeDescription="Standaard document met de generieke eigenschappen." ma:contentTypeScope="" ma:versionID="a60f7833f0abb843c15e86f4c8fe7a55">
  <xsd:schema xmlns:xsd="http://www.w3.org/2001/XMLSchema" xmlns:xs="http://www.w3.org/2001/XMLSchema" xmlns:p="http://schemas.microsoft.com/office/2006/metadata/properties" xmlns:ns2="ba4790f2-98c4-4268-a930-bdc80538f7bb" xmlns:ns3="13f1a102-a4e8-4fad-af4a-280cfd4dbdac" targetNamespace="http://schemas.microsoft.com/office/2006/metadata/properties" ma:root="true" ma:fieldsID="9eded65fdaa181c6e309bcf46b97a921" ns2:_="" ns3:_="">
    <xsd:import namespace="ba4790f2-98c4-4268-a930-bdc80538f7bb"/>
    <xsd:import namespace="13f1a102-a4e8-4fad-af4a-280cfd4dbdac"/>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49df4e43-5e42-488b-956c-4058b1c91c3f}" ma:internalName="TaxCatchAll" ma:showField="CatchAllData"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49df4e43-5e42-488b-956c-4058b1c91c3f}" ma:internalName="TaxCatchAllLabel" ma:readOnly="true" ma:showField="CatchAllDataLabel"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a102-a4e8-4fad-af4a-280cfd4dbdac"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 ds:uri="ba4790f2-98c4-4268-a930-bdc80538f7bb"/>
    <ds:schemaRef ds:uri="13f1a102-a4e8-4fad-af4a-280cfd4dbdac"/>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52B7E480-639C-44D9-AC39-BB56884D3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13f1a102-a4e8-4fad-af4a-280cfd4db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2E201-037E-47FC-8847-8DF29A8D9F52}">
  <ds:schemaRefs>
    <ds:schemaRef ds:uri="http://schemas.microsoft.com/sharepoint/events"/>
  </ds:schemaRefs>
</ds:datastoreItem>
</file>

<file path=customXml/itemProps6.xml><?xml version="1.0" encoding="utf-8"?>
<ds:datastoreItem xmlns:ds="http://schemas.openxmlformats.org/officeDocument/2006/customXml" ds:itemID="{A66223FB-F1A1-4ED2-8EE9-CFB6C7D05231}"/>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2222</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Noëlle Schuurman</dc:creator>
  <cp:keywords/>
  <dc:description/>
  <cp:lastModifiedBy>Noëlle Schuurman</cp:lastModifiedBy>
  <cp:revision>2</cp:revision>
  <cp:lastPrinted>2019-01-04T09:57:00Z</cp:lastPrinted>
  <dcterms:created xsi:type="dcterms:W3CDTF">2024-07-29T13:48:00Z</dcterms:created>
  <dcterms:modified xsi:type="dcterms:W3CDTF">2024-07-29T13:48:00Z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8096376a-5ba8-41b3-a517-b68e9ca1317c</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2024-07-04T12:28:13Z</vt:lpwstr>
  </property>
  <property fmtid="{D5CDD505-2E9C-101B-9397-08002B2CF9AE}" pid="10" name="MSIP_Label_1f7c1374-3856-4efe-8a20-c736d592c69d_Name">
    <vt:lpwstr>Intern</vt:lpwstr>
  </property>
  <property fmtid="{D5CDD505-2E9C-101B-9397-08002B2CF9AE}" pid="11" name="MSIP_Label_1f7c1374-3856-4efe-8a20-c736d592c69d_ActionId">
    <vt:lpwstr>b737c19b-bc98-47ad-a49e-633c9633c640</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